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Balkon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91476492" name="0244a250-2c34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5358767" name="0244a250-2c34-11f1-8a32-19fc7908313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83529967" name="8be24ec0-2c31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928525" name="8be24ec0-2c31-11f1-8a32-19fc7908313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3383262" name="041be540-2c32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0599759" name="041be540-2c32-11f1-8a32-19fc7908313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6231045" name="ca70c0d0-2c32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4065524" name="ca70c0d0-2c32-11f1-8a32-19fc790831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27011" name="ec1b11e0-2c32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2634895" name="ec1b11e0-2c32-11f1-8a32-19fc7908313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Reduit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4261328" name="a68f00e0-2c33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7408035" name="a68f00e0-2c33-11f1-8a32-19fc7908313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53871472" name="ac4838f0-2c31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7028337" name="ac4838f0-2c31-11f1-8a32-19fc7908313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 / Küche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83201795" name="40163460-2c32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1116214" name="40163460-2c32-11f1-8a32-19fc7908313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93927839" name="b6309460-2c32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762951" name="b6309460-2c32-11f1-8a32-19fc7908313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0221464" name="4dab4420-2c33-11f1-8a32-19fc790831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816124" name="4dab4420-2c33-11f1-8a32-19fc79083137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Kilchbergstrasse 122, 8038 Zürich</w:t>
          </w:r>
        </w:p>
        <w:p>
          <w:pPr>
            <w:spacing w:before="0" w:after="0"/>
          </w:pPr>
          <w:r>
            <w:t>826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